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Galerie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3622214" name="019e015a-84d5-7906-a034-586e40ed30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611723" name="019e015a-84d5-7906-a034-586e40ed30f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9965827" name="019e017b-d3af-7b1b-a4e1-35bc041c72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994571" name="019e017b-d3af-7b1b-a4e1-35bc041c729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3575447" name="019e01a7-f484-7a33-bf9a-316899e13f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577281" name="019e01a7-f484-7a33-bf9a-316899e13f4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93839" name="019e01d7-1bf3-785a-9d8d-b558d07d14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427825" name="019e01d7-1bf3-785a-9d8d-b558d07d14b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Galerie /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7768199" name="019e0163-979f-77e6-8b09-754b326004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405019" name="019e0163-979f-77e6-8b09-754b3260048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0097582" name="019e0184-1880-7ae9-8ed5-21773be0cd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536836" name="019e0184-1880-7ae9-8ed5-21773be0cd2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OG/EG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968314" name="019e01ad-a267-7761-8468-5d13e1482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585935" name="019e01ad-a267-7761-8468-5d13e148266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Galerie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0882073" name="019e015c-9f57-7d1a-901b-084ff0cebf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3559751" name="019e015c-9f57-7d1a-901b-084ff0cebfb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Galerie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1545878" name="019e0169-ad6d-7d8c-9fb2-ef547c88a9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424990" name="019e0169-ad6d-7d8c-9fb2-ef547c88a98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2541687" name="019e0185-7c82-7896-a8a8-60e8b9ef84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33321" name="019e0185-7c82-7896-a8a8-60e8b9ef84d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OG/UG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1261983" name="019e0199-7b8c-79c5-9d81-6a9ea7a48d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470074" name="019e0199-7b8c-79c5-9d81-6a9ea7a48d6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OG/ 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6275385" name="019e01b1-cbef-77fb-8a53-ea8c5af007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654747" name="019e01b1-cbef-77fb-8a53-ea8c5af007c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OG/EG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2069473" name="019e01b7-8f6f-77d4-827f-fc7ee45627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078034" name="019e01b7-8f6f-77d4-827f-fc7ee45627f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1842979" name="019e01c8-a671-78df-aef6-6b4fbde46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753900" name="019e01c8-a671-78df-aef6-6b4fbde4621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6343558" name="019e01c9-dd4f-7ba6-a58f-cd4d7e97a0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642747" name="019e01c9-dd4f-7ba6-a58f-cd4d7e97a07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EG/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307883" name="019e01ca-751f-77fa-bac9-5f97c6dd04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167747" name="019e01ca-751f-77fa-bac9-5f97c6dd048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2852103" name="019e01e5-59ba-7b21-9959-c8a0480048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99964" name="019e01e5-59ba-7b21-9959-c8a04800483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3593722" name="019e018e-4a00-7445-80b4-27e6ccd773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892887" name="019e018e-4a00-7445-80b4-27e6ccd7739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OG/UG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5837951" name="019e019c-422c-774d-8406-91b43b8343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742966" name="019e019c-422c-774d-8406-91b43b83437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2479375" name="019e01b2-bf12-7e58-adab-df669a046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72782" name="019e01b2-bf12-7e58-adab-df669a04621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OG/EG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4609692" name="019e01c7-7613-73c2-b018-0af64b485f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992622" name="019e01c7-7613-73c2-b018-0af64b485f5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EG/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1424899" name="019e01ca-9e6d-79a8-a8fa-7d5149bb2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408465" name="019e01ca-9e6d-79a8-a8fa-7d5149bb243a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03086" name="019e01de-89e0-72db-813f-f318902ebf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576441" name="019e01de-89e0-72db-813f-f318902ebf8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Treppenhsus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9674855" name="019e01d5-298d-7497-867a-bea4d04150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958600" name="019e01d5-298d-7497-867a-bea4d04150b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1462882" name="019e01d6-1676-72d2-ac67-7df438dff6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360451" name="019e01d6-1676-72d2-ac67-7df438dff65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OG/ 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1199689" name="019e0196-fc78-7caa-b7d6-6fbc092a13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876919" name="019e0196-fc78-7caa-b7d6-6fbc092a130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1211912" name="019e01e0-71fb-7dfc-ad19-508b19a6e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5228347" name="019e01e0-71fb-7dfc-ad19-508b19a6ebe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Galerie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Rustüren </w:t>
            </w:r>
          </w:p>
        </w:tc>
        <w:tc>
          <w:p>
            <w:pPr>
              <w:spacing w:before="0" w:after="0" w:line="240" w:lineRule="auto"/>
            </w:pPr>
            <w:r>
              <w:t>Rustüren </w:t>
            </w:r>
          </w:p>
        </w:tc>
        <w:tc>
          <w:p>
            <w:pPr>
              <w:spacing w:before="0" w:after="0" w:line="240" w:lineRule="auto"/>
            </w:pPr>
            <w:r>
              <w:t>Asbestschnur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3237334" name="019e015d-836c-7e30-addd-5710941fa3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491060" name="019e015d-836c-7e30-addd-5710941fa3d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DG/OG/EG </w:t>
            </w:r>
          </w:p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Asbestschnur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4821775" name="019e016d-a51e-76e5-8e35-0f58c397de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154399" name="019e016d-a51e-76e5-8e35-0f58c397de5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DG/OG/EG </w:t>
            </w:r>
          </w:p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4133145" name="019e0175-772a-7a7f-9ef1-e42a9c1117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861316" name="019e0175-772a-7a7f-9ef1-e42a9c11170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DG/OG/EG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Elekteotableau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2060947" name="019e0177-afa2-7fd2-b1ee-a031f3c737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348959" name="019e0177-afa2-7fd2-b1ee-a031f3c73700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Balkon</w:t>
            </w:r>
          </w:p>
          <w:p>
            <w:pPr>
              <w:spacing w:before="0" w:after="0" w:line="240" w:lineRule="auto"/>
            </w:pPr>
            <w:r>
              <w:t>DG/ OG </w:t>
            </w:r>
          </w:p>
          <w:p>
            <w:pPr>
              <w:spacing w:before="0" w:after="0" w:line="240" w:lineRule="auto"/>
            </w:pPr>
            <w:r>
              <w:t>Trennwand</w:t>
            </w:r>
          </w:p>
        </w:tc>
        <w:tc>
          <w:p>
            <w:pPr>
              <w:spacing w:before="0" w:after="0" w:line="240" w:lineRule="auto"/>
            </w:pPr>
            <w:r>
              <w:t>Trennwand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4008545" name="019e0179-58d2-7805-8ba8-7c839eb296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904146" name="019e0179-58d2-7805-8ba8-7c839eb296e8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UG/ 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2159757" name="019e01d1-5eaa-7a1a-9859-96f9604d7f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091697" name="019e01d1-5eaa-7a1a-9859-96f9604d7f0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/ Boden</w:t>
            </w:r>
          </w:p>
        </w:tc>
        <w:tc>
          <w:p>
            <w:pPr>
              <w:spacing w:before="0" w:after="0" w:line="240" w:lineRule="auto"/>
            </w:pPr>
            <w:r>
              <w:t>Wand/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1534913" name="019e01df-2602-7339-b04e-899c416301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80107" name="019e01df-2602-7339-b04e-899c4163015c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Velounterstand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6376233" name="019e01e8-490f-760d-b379-e68eeea6ba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899312" name="019e01e8-490f-760d-b379-e68eeea6ba26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Velounterstand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2026929" name="019e01ea-3575-7042-8946-b39b872d7e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775065" name="019e01ea-3575-7042-8946-b39b872d7e5c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Heimatstrasse 5, 8008 Zürich</w:t>
          </w:r>
        </w:p>
        <w:p>
          <w:pPr>
            <w:spacing w:before="0" w:after="0"/>
          </w:pPr>
          <w:r>
            <w:t>890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